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806" w:rsidRDefault="006B6806" w:rsidP="002A7CB7">
      <w:pPr>
        <w:spacing w:line="220" w:lineRule="atLeast"/>
        <w:jc w:val="center"/>
        <w:rPr>
          <w:rFonts w:asciiTheme="minorEastAsia" w:eastAsiaTheme="minorEastAsia" w:hAnsiTheme="minorEastAsia"/>
          <w:b/>
          <w:sz w:val="40"/>
        </w:rPr>
      </w:pPr>
    </w:p>
    <w:p w:rsidR="004358AB" w:rsidRDefault="002A7CB7" w:rsidP="002A7CB7">
      <w:pPr>
        <w:spacing w:line="220" w:lineRule="atLeast"/>
        <w:jc w:val="center"/>
        <w:rPr>
          <w:rFonts w:asciiTheme="minorEastAsia" w:eastAsiaTheme="minorEastAsia" w:hAnsiTheme="minorEastAsia"/>
          <w:b/>
          <w:sz w:val="40"/>
        </w:rPr>
      </w:pPr>
      <w:r w:rsidRPr="002A7CB7">
        <w:rPr>
          <w:rFonts w:asciiTheme="minorEastAsia" w:eastAsiaTheme="minorEastAsia" w:hAnsiTheme="minorEastAsia" w:hint="eastAsia"/>
          <w:b/>
          <w:sz w:val="40"/>
        </w:rPr>
        <w:t>高水平</w:t>
      </w:r>
      <w:r w:rsidR="007947D3" w:rsidRPr="007947D3">
        <w:rPr>
          <w:rFonts w:asciiTheme="minorEastAsia" w:eastAsiaTheme="minorEastAsia" w:hAnsiTheme="minorEastAsia" w:hint="eastAsia"/>
          <w:b/>
          <w:sz w:val="40"/>
        </w:rPr>
        <w:t>运动队</w:t>
      </w:r>
      <w:r w:rsidRPr="002A7CB7">
        <w:rPr>
          <w:rFonts w:asciiTheme="minorEastAsia" w:eastAsiaTheme="minorEastAsia" w:hAnsiTheme="minorEastAsia" w:hint="eastAsia"/>
          <w:b/>
          <w:sz w:val="40"/>
        </w:rPr>
        <w:t>报名</w:t>
      </w:r>
      <w:r>
        <w:rPr>
          <w:rFonts w:asciiTheme="minorEastAsia" w:eastAsiaTheme="minorEastAsia" w:hAnsiTheme="minorEastAsia" w:hint="eastAsia"/>
          <w:b/>
          <w:sz w:val="40"/>
        </w:rPr>
        <w:t>、缴费</w:t>
      </w:r>
      <w:r w:rsidR="007969AE">
        <w:rPr>
          <w:rFonts w:asciiTheme="minorEastAsia" w:eastAsiaTheme="minorEastAsia" w:hAnsiTheme="minorEastAsia" w:hint="eastAsia"/>
          <w:b/>
          <w:sz w:val="40"/>
        </w:rPr>
        <w:t>说明</w:t>
      </w:r>
    </w:p>
    <w:p w:rsidR="006B6806" w:rsidRDefault="006B6806" w:rsidP="002A7CB7">
      <w:pPr>
        <w:spacing w:line="220" w:lineRule="atLeast"/>
        <w:rPr>
          <w:rFonts w:asciiTheme="minorEastAsia" w:eastAsiaTheme="minorEastAsia" w:hAnsiTheme="minorEastAsia"/>
          <w:b/>
          <w:color w:val="FF0000"/>
          <w:sz w:val="24"/>
        </w:rPr>
      </w:pPr>
      <w:bookmarkStart w:id="0" w:name="_GoBack"/>
      <w:bookmarkEnd w:id="0"/>
    </w:p>
    <w:p w:rsidR="00A3679A" w:rsidRPr="00B624F4" w:rsidRDefault="00A3679A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第一步：</w:t>
      </w:r>
    </w:p>
    <w:p w:rsidR="002A7CB7" w:rsidRDefault="00B624F4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通过招生就业指导处网站进行报名（</w:t>
      </w:r>
      <w:hyperlink r:id="rId7" w:history="1">
        <w:r w:rsidR="002A7CB7" w:rsidRPr="002A7CB7">
          <w:rPr>
            <w:rStyle w:val="a6"/>
            <w:rFonts w:asciiTheme="minorEastAsia" w:eastAsiaTheme="minorEastAsia" w:hAnsiTheme="minorEastAsia"/>
            <w:b/>
            <w:sz w:val="24"/>
          </w:rPr>
          <w:t>http://zs.jgsu.edu.cn/Index.html</w:t>
        </w:r>
      </w:hyperlink>
      <w:r>
        <w:rPr>
          <w:rStyle w:val="a6"/>
          <w:rFonts w:asciiTheme="minorEastAsia" w:eastAsiaTheme="minorEastAsia" w:hAnsiTheme="minorEastAsia" w:hint="eastAsia"/>
          <w:b/>
          <w:sz w:val="24"/>
        </w:rPr>
        <w:t>）</w:t>
      </w:r>
      <w:r w:rsidR="002A7CB7">
        <w:rPr>
          <w:rFonts w:asciiTheme="minorEastAsia" w:eastAsiaTheme="minorEastAsia" w:hAnsiTheme="minorEastAsia" w:hint="eastAsia"/>
          <w:b/>
          <w:sz w:val="24"/>
        </w:rPr>
        <w:t>，找到“</w:t>
      </w:r>
      <w:r w:rsidR="002A7CB7"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高水平运动队报名</w:t>
      </w:r>
      <w:r w:rsidR="002A7CB7">
        <w:rPr>
          <w:rFonts w:asciiTheme="minorEastAsia" w:eastAsiaTheme="minorEastAsia" w:hAnsiTheme="minorEastAsia" w:hint="eastAsia"/>
          <w:b/>
          <w:sz w:val="24"/>
        </w:rPr>
        <w:t>”，点击进入报名系统</w:t>
      </w:r>
    </w:p>
    <w:p w:rsidR="002A7CB7" w:rsidRPr="00B624F4" w:rsidRDefault="002A7CB7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 wp14:anchorId="4A02812A" wp14:editId="5D21FA87">
            <wp:extent cx="5274310" cy="3789998"/>
            <wp:effectExtent l="0" t="0" r="0" b="0"/>
            <wp:docPr id="1" name="图片 1" descr="C:\Users\Administrato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2A7CB7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第二步：</w:t>
      </w:r>
    </w:p>
    <w:p w:rsidR="002A7CB7" w:rsidRDefault="002A7CB7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未报名的考生点击如图所示的提示信息进行报名，已报名的考生可直接输入身份证号码及姓名，查询报名状态</w:t>
      </w:r>
      <w:r w:rsidR="00250FEF">
        <w:rPr>
          <w:rFonts w:asciiTheme="minorEastAsia" w:eastAsiaTheme="minorEastAsia" w:hAnsiTheme="minorEastAsia" w:hint="eastAsia"/>
          <w:b/>
          <w:sz w:val="24"/>
        </w:rPr>
        <w:t>、完善报名信息</w:t>
      </w:r>
      <w:r>
        <w:rPr>
          <w:rFonts w:asciiTheme="minorEastAsia" w:eastAsiaTheme="minorEastAsia" w:hAnsiTheme="minorEastAsia" w:hint="eastAsia"/>
          <w:b/>
          <w:sz w:val="24"/>
        </w:rPr>
        <w:t>。</w:t>
      </w:r>
    </w:p>
    <w:p w:rsidR="002A7CB7" w:rsidRDefault="002A7CB7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274310" cy="2051121"/>
            <wp:effectExtent l="0" t="0" r="0" b="0"/>
            <wp:docPr id="2" name="图片 2" descr="C:\Users\Administrator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51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2A7CB7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第三步：</w:t>
      </w:r>
    </w:p>
    <w:p w:rsidR="002A7CB7" w:rsidRDefault="002A7CB7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根据要求填报考生信息，填完后</w:t>
      </w:r>
      <w:r w:rsidR="0093203F">
        <w:rPr>
          <w:rFonts w:asciiTheme="minorEastAsia" w:eastAsiaTheme="minorEastAsia" w:hAnsiTheme="minorEastAsia" w:hint="eastAsia"/>
          <w:b/>
          <w:sz w:val="24"/>
        </w:rPr>
        <w:t>点击“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保存报名信息</w:t>
      </w:r>
      <w:r w:rsidR="0093203F">
        <w:rPr>
          <w:rFonts w:asciiTheme="minorEastAsia" w:eastAsiaTheme="minorEastAsia" w:hAnsiTheme="minorEastAsia" w:hint="eastAsia"/>
          <w:b/>
          <w:sz w:val="24"/>
        </w:rPr>
        <w:t>”</w:t>
      </w:r>
      <w:r>
        <w:rPr>
          <w:rFonts w:asciiTheme="minorEastAsia" w:eastAsiaTheme="minorEastAsia" w:hAnsiTheme="minorEastAsia" w:hint="eastAsia"/>
          <w:b/>
          <w:sz w:val="24"/>
        </w:rPr>
        <w:t>，弹出对话框即完成报名，点击</w:t>
      </w:r>
      <w:r w:rsidR="0093203F">
        <w:rPr>
          <w:rFonts w:asciiTheme="minorEastAsia" w:eastAsiaTheme="minorEastAsia" w:hAnsiTheme="minorEastAsia" w:hint="eastAsia"/>
          <w:b/>
          <w:sz w:val="24"/>
        </w:rPr>
        <w:t>“</w:t>
      </w:r>
      <w:r>
        <w:rPr>
          <w:rFonts w:asciiTheme="minorEastAsia" w:eastAsiaTheme="minorEastAsia" w:hAnsiTheme="minorEastAsia" w:hint="eastAsia"/>
          <w:b/>
          <w:sz w:val="24"/>
        </w:rPr>
        <w:t>确定</w:t>
      </w:r>
      <w:r w:rsidR="0093203F">
        <w:rPr>
          <w:rFonts w:asciiTheme="minorEastAsia" w:eastAsiaTheme="minorEastAsia" w:hAnsiTheme="minorEastAsia" w:hint="eastAsia"/>
          <w:b/>
          <w:sz w:val="24"/>
        </w:rPr>
        <w:t>”</w:t>
      </w:r>
      <w:r>
        <w:rPr>
          <w:rFonts w:asciiTheme="minorEastAsia" w:eastAsiaTheme="minorEastAsia" w:hAnsiTheme="minorEastAsia" w:hint="eastAsia"/>
          <w:b/>
          <w:sz w:val="24"/>
        </w:rPr>
        <w:t>前往缴费系统。</w:t>
      </w:r>
    </w:p>
    <w:p w:rsidR="002A7CB7" w:rsidRDefault="002A7CB7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274310" cy="6701328"/>
            <wp:effectExtent l="0" t="0" r="0" b="0"/>
            <wp:docPr id="3" name="图片 3" descr="C:\Users\Administrator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0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 wp14:anchorId="0F747CBF" wp14:editId="02E277D1">
            <wp:extent cx="5274310" cy="3648710"/>
            <wp:effectExtent l="0" t="0" r="0" b="0"/>
            <wp:docPr id="4" name="图片 4" descr="C:\Users\Administrator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第四步：</w:t>
      </w:r>
    </w:p>
    <w:p w:rsidR="0093203F" w:rsidRDefault="0093203F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 w:rsidRPr="0093203F">
        <w:rPr>
          <w:rFonts w:asciiTheme="minorEastAsia" w:eastAsiaTheme="minorEastAsia" w:hAnsiTheme="minorEastAsia" w:hint="eastAsia"/>
          <w:b/>
          <w:sz w:val="24"/>
        </w:rPr>
        <w:t>高水平运动队报名考生请点击</w:t>
      </w:r>
      <w:r>
        <w:rPr>
          <w:rFonts w:asciiTheme="minorEastAsia" w:eastAsiaTheme="minorEastAsia" w:hAnsiTheme="minorEastAsia" w:hint="eastAsia"/>
          <w:b/>
          <w:sz w:val="24"/>
        </w:rPr>
        <w:t>“</w:t>
      </w:r>
      <w:r w:rsidRPr="0093203F">
        <w:rPr>
          <w:rFonts w:asciiTheme="minorEastAsia" w:eastAsiaTheme="minorEastAsia" w:hAnsiTheme="minorEastAsia" w:hint="eastAsia"/>
          <w:b/>
          <w:sz w:val="24"/>
        </w:rPr>
        <w:t>注册</w:t>
      </w:r>
      <w:r>
        <w:rPr>
          <w:rFonts w:asciiTheme="minorEastAsia" w:eastAsiaTheme="minorEastAsia" w:hAnsiTheme="minorEastAsia" w:hint="eastAsia"/>
          <w:b/>
          <w:sz w:val="24"/>
        </w:rPr>
        <w:t>”</w:t>
      </w:r>
      <w:r w:rsidRPr="0093203F">
        <w:rPr>
          <w:rFonts w:asciiTheme="minorEastAsia" w:eastAsiaTheme="minorEastAsia" w:hAnsiTheme="minorEastAsia" w:hint="eastAsia"/>
          <w:b/>
          <w:sz w:val="24"/>
        </w:rPr>
        <w:t>，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使用在高水平运动队报名系统报名的身份证号进行注册</w:t>
      </w:r>
      <w:r w:rsidRPr="000D6715">
        <w:rPr>
          <w:rFonts w:asciiTheme="minorEastAsia" w:eastAsiaTheme="minorEastAsia" w:hAnsiTheme="minorEastAsia" w:hint="eastAsia"/>
          <w:b/>
          <w:sz w:val="24"/>
        </w:rPr>
        <w:t>。</w:t>
      </w: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5274310" cy="3623810"/>
            <wp:effectExtent l="0" t="0" r="0" b="0"/>
            <wp:docPr id="5" name="图片 5" descr="C:\Users\Administrator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CB7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274310" cy="3439097"/>
            <wp:effectExtent l="0" t="0" r="0" b="0"/>
            <wp:docPr id="7" name="图片 7" descr="C:\Users\Administrator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9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5274310" cy="3486847"/>
            <wp:effectExtent l="0" t="0" r="0" b="0"/>
            <wp:docPr id="8" name="图片 8" descr="C:\Users\Administrator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第五步：</w:t>
      </w:r>
    </w:p>
    <w:p w:rsidR="0093203F" w:rsidRPr="00B624F4" w:rsidRDefault="0093203F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color w:val="FF0000"/>
          <w:sz w:val="24"/>
        </w:rPr>
      </w:pPr>
      <w:r w:rsidRPr="0093203F">
        <w:rPr>
          <w:rFonts w:asciiTheme="minorEastAsia" w:eastAsiaTheme="minorEastAsia" w:hAnsiTheme="minorEastAsia" w:hint="eastAsia"/>
          <w:b/>
          <w:sz w:val="24"/>
        </w:rPr>
        <w:t>注册成功后</w:t>
      </w:r>
      <w:proofErr w:type="gramStart"/>
      <w:r w:rsidRPr="0093203F">
        <w:rPr>
          <w:rFonts w:asciiTheme="minorEastAsia" w:eastAsiaTheme="minorEastAsia" w:hAnsiTheme="minorEastAsia" w:hint="eastAsia"/>
          <w:b/>
          <w:sz w:val="24"/>
        </w:rPr>
        <w:t>请完善</w:t>
      </w:r>
      <w:proofErr w:type="gramEnd"/>
      <w:r w:rsidRPr="0093203F">
        <w:rPr>
          <w:rFonts w:asciiTheme="minorEastAsia" w:eastAsiaTheme="minorEastAsia" w:hAnsiTheme="minorEastAsia" w:hint="eastAsia"/>
          <w:b/>
          <w:sz w:val="24"/>
        </w:rPr>
        <w:t>个人信息，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确保与高水平运动队报名系统报名相关信息一致。</w:t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274310" cy="3393992"/>
            <wp:effectExtent l="0" t="0" r="0" b="0"/>
            <wp:docPr id="9" name="图片 9" descr="C:\Users\Administrator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5274310" cy="2374398"/>
            <wp:effectExtent l="0" t="0" r="0" b="0"/>
            <wp:docPr id="10" name="图片 10" descr="C:\Users\Administrator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9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4785360" cy="4251960"/>
            <wp:effectExtent l="0" t="0" r="0" b="0"/>
            <wp:docPr id="11" name="图片 11" descr="C:\Users\Administrator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1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6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第六步：</w:t>
      </w:r>
    </w:p>
    <w:p w:rsidR="0093203F" w:rsidRDefault="0093203F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点击“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其他缴费</w:t>
      </w:r>
      <w:r>
        <w:rPr>
          <w:rFonts w:asciiTheme="minorEastAsia" w:eastAsiaTheme="minorEastAsia" w:hAnsiTheme="minorEastAsia" w:hint="eastAsia"/>
          <w:b/>
          <w:sz w:val="24"/>
        </w:rPr>
        <w:t>”，缴费类别选择“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其他</w:t>
      </w:r>
      <w:r>
        <w:rPr>
          <w:rFonts w:asciiTheme="minorEastAsia" w:eastAsiaTheme="minorEastAsia" w:hAnsiTheme="minorEastAsia" w:hint="eastAsia"/>
          <w:b/>
          <w:sz w:val="24"/>
        </w:rPr>
        <w:t>”，再点击查询即可出现缴费名称；</w:t>
      </w:r>
      <w:proofErr w:type="gramStart"/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先勾选缴费</w:t>
      </w:r>
      <w:proofErr w:type="gramEnd"/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名称</w:t>
      </w:r>
      <w:r>
        <w:rPr>
          <w:rFonts w:asciiTheme="minorEastAsia" w:eastAsiaTheme="minorEastAsia" w:hAnsiTheme="minorEastAsia" w:hint="eastAsia"/>
          <w:b/>
          <w:sz w:val="24"/>
        </w:rPr>
        <w:t>，再点击下一步。</w:t>
      </w: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5274310" cy="2757883"/>
            <wp:effectExtent l="0" t="0" r="0" b="0"/>
            <wp:docPr id="12" name="图片 12" descr="C:\Users\Administrator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1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5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4C5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668235" cy="2194560"/>
            <wp:effectExtent l="0" t="0" r="0" b="0"/>
            <wp:docPr id="14" name="图片 14" descr="C:\Users\Administrator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1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23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4C5" w:rsidRDefault="00FD44C5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6202816" cy="1775460"/>
            <wp:effectExtent l="0" t="0" r="0" b="0"/>
            <wp:docPr id="13" name="图片 13" descr="C:\Users\Administrator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1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511" cy="177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第七步：</w:t>
      </w:r>
    </w:p>
    <w:p w:rsidR="0093203F" w:rsidRDefault="0093203F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点击“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中国建设银行</w:t>
      </w:r>
      <w:r>
        <w:rPr>
          <w:rFonts w:asciiTheme="minorEastAsia" w:eastAsiaTheme="minorEastAsia" w:hAnsiTheme="minorEastAsia" w:hint="eastAsia"/>
          <w:b/>
          <w:sz w:val="24"/>
        </w:rPr>
        <w:t>”，按提示步骤完成缴费。</w:t>
      </w:r>
    </w:p>
    <w:p w:rsidR="0093203F" w:rsidRDefault="0093203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618848" cy="2545080"/>
            <wp:effectExtent l="0" t="0" r="0" b="0"/>
            <wp:docPr id="16" name="图片 16" descr="C:\Users\Administrator\Desktop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1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364" cy="254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/>
          <w:b/>
          <w:noProof/>
          <w:sz w:val="24"/>
        </w:rPr>
        <w:drawing>
          <wp:inline distT="0" distB="0" distL="0" distR="0">
            <wp:extent cx="5768340" cy="3601278"/>
            <wp:effectExtent l="0" t="0" r="0" b="0"/>
            <wp:docPr id="15" name="图片 15" descr="C:\Users\Administrator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1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107" cy="360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79A" w:rsidRPr="00B624F4" w:rsidRDefault="00A503D1" w:rsidP="00250FEF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 w:rsidRPr="00B624F4">
        <w:rPr>
          <w:rFonts w:asciiTheme="minorEastAsia" w:eastAsiaTheme="minorEastAsia" w:hAnsiTheme="minorEastAsia" w:hint="eastAsia"/>
          <w:b/>
          <w:sz w:val="24"/>
        </w:rPr>
        <w:t>第八步：</w:t>
      </w:r>
    </w:p>
    <w:p w:rsidR="00250FEF" w:rsidRDefault="00250FEF" w:rsidP="00A3679A">
      <w:pPr>
        <w:spacing w:line="220" w:lineRule="atLeast"/>
        <w:ind w:firstLineChars="200" w:firstLine="482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 w:hint="eastAsia"/>
          <w:b/>
          <w:sz w:val="24"/>
        </w:rPr>
        <w:t>可登陆缴费系统（</w:t>
      </w:r>
      <w:hyperlink r:id="rId23" w:history="1">
        <w:r w:rsidRPr="00250FEF">
          <w:rPr>
            <w:rStyle w:val="a6"/>
            <w:rFonts w:asciiTheme="minorEastAsia" w:eastAsiaTheme="minorEastAsia" w:hAnsiTheme="minorEastAsia"/>
            <w:b/>
            <w:sz w:val="24"/>
          </w:rPr>
          <w:t>http://jiaofei.jgsu.edu.cn</w:t>
        </w:r>
      </w:hyperlink>
      <w:r>
        <w:rPr>
          <w:rFonts w:asciiTheme="minorEastAsia" w:eastAsiaTheme="minorEastAsia" w:hAnsiTheme="minorEastAsia" w:hint="eastAsia"/>
          <w:b/>
          <w:sz w:val="24"/>
        </w:rPr>
        <w:t>），点击“</w:t>
      </w:r>
      <w:r w:rsidRPr="00B624F4">
        <w:rPr>
          <w:rFonts w:asciiTheme="minorEastAsia" w:eastAsiaTheme="minorEastAsia" w:hAnsiTheme="minorEastAsia" w:hint="eastAsia"/>
          <w:b/>
          <w:color w:val="FF0000"/>
          <w:sz w:val="24"/>
        </w:rPr>
        <w:t>交易记录查询</w:t>
      </w:r>
      <w:r>
        <w:rPr>
          <w:rFonts w:asciiTheme="minorEastAsia" w:eastAsiaTheme="minorEastAsia" w:hAnsiTheme="minorEastAsia" w:hint="eastAsia"/>
          <w:b/>
          <w:sz w:val="24"/>
        </w:rPr>
        <w:t>”，查看是否完成缴费。</w:t>
      </w:r>
    </w:p>
    <w:p w:rsidR="00250FEF" w:rsidRDefault="00250FEF" w:rsidP="002A7CB7">
      <w:pPr>
        <w:spacing w:line="220" w:lineRule="atLeast"/>
        <w:rPr>
          <w:rFonts w:asciiTheme="minorEastAsia" w:eastAsiaTheme="minorEastAsia" w:hAnsiTheme="minorEastAsia"/>
          <w:b/>
          <w:sz w:val="24"/>
        </w:rPr>
      </w:pPr>
      <w:r>
        <w:rPr>
          <w:rFonts w:asciiTheme="minorEastAsia" w:eastAsiaTheme="minorEastAsia" w:hAnsiTheme="minorEastAsia"/>
          <w:b/>
          <w:noProof/>
          <w:sz w:val="24"/>
        </w:rPr>
        <w:lastRenderedPageBreak/>
        <w:drawing>
          <wp:inline distT="0" distB="0" distL="0" distR="0">
            <wp:extent cx="5274310" cy="2119654"/>
            <wp:effectExtent l="0" t="0" r="0" b="0"/>
            <wp:docPr id="17" name="图片 17" descr="C:\Users\Administrator\Desktop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17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689" w:rsidRDefault="00DF5689" w:rsidP="002A7CB7">
      <w:pPr>
        <w:spacing w:line="220" w:lineRule="atLeast"/>
        <w:rPr>
          <w:rFonts w:asciiTheme="minorEastAsia" w:eastAsiaTheme="minorEastAsia" w:hAnsiTheme="minorEastAsia"/>
          <w:b/>
          <w:color w:val="FF0000"/>
          <w:sz w:val="36"/>
        </w:rPr>
      </w:pPr>
    </w:p>
    <w:p w:rsidR="00DF5689" w:rsidRPr="00DF5689" w:rsidRDefault="00DF5689" w:rsidP="002A7CB7">
      <w:pPr>
        <w:spacing w:line="220" w:lineRule="atLeast"/>
        <w:rPr>
          <w:rFonts w:asciiTheme="minorEastAsia" w:eastAsiaTheme="minorEastAsia" w:hAnsiTheme="minorEastAsia"/>
          <w:b/>
          <w:color w:val="FF0000"/>
          <w:sz w:val="36"/>
        </w:rPr>
      </w:pPr>
      <w:r w:rsidRPr="00DF5689">
        <w:rPr>
          <w:rFonts w:asciiTheme="minorEastAsia" w:eastAsiaTheme="minorEastAsia" w:hAnsiTheme="minorEastAsia" w:hint="eastAsia"/>
          <w:b/>
          <w:color w:val="FF0000"/>
          <w:sz w:val="36"/>
        </w:rPr>
        <w:t>注：高水平报名、缴费需在电脑上完成</w:t>
      </w:r>
    </w:p>
    <w:sectPr w:rsidR="00DF5689" w:rsidRPr="00DF5689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097F" w:rsidRDefault="007B097F" w:rsidP="002A7CB7">
      <w:pPr>
        <w:spacing w:after="0"/>
      </w:pPr>
      <w:r>
        <w:separator/>
      </w:r>
    </w:p>
  </w:endnote>
  <w:endnote w:type="continuationSeparator" w:id="0">
    <w:p w:rsidR="007B097F" w:rsidRDefault="007B097F" w:rsidP="002A7C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097F" w:rsidRDefault="007B097F" w:rsidP="002A7CB7">
      <w:pPr>
        <w:spacing w:after="0"/>
      </w:pPr>
      <w:r>
        <w:separator/>
      </w:r>
    </w:p>
  </w:footnote>
  <w:footnote w:type="continuationSeparator" w:id="0">
    <w:p w:rsidR="007B097F" w:rsidRDefault="007B097F" w:rsidP="002A7CB7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grammar="clean"/>
  <w:documentProtection w:formatting="1" w:enforcement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D6715"/>
    <w:rsid w:val="00207698"/>
    <w:rsid w:val="00250FEF"/>
    <w:rsid w:val="002A7CB7"/>
    <w:rsid w:val="00315ADC"/>
    <w:rsid w:val="00323B43"/>
    <w:rsid w:val="003947CE"/>
    <w:rsid w:val="003D37A3"/>
    <w:rsid w:val="003D37D8"/>
    <w:rsid w:val="003D3F1C"/>
    <w:rsid w:val="00426133"/>
    <w:rsid w:val="004358AB"/>
    <w:rsid w:val="005539AB"/>
    <w:rsid w:val="005F0073"/>
    <w:rsid w:val="006B6806"/>
    <w:rsid w:val="007947D3"/>
    <w:rsid w:val="007969AE"/>
    <w:rsid w:val="007B097F"/>
    <w:rsid w:val="008B7726"/>
    <w:rsid w:val="0093203F"/>
    <w:rsid w:val="00A3679A"/>
    <w:rsid w:val="00A503D1"/>
    <w:rsid w:val="00B624F4"/>
    <w:rsid w:val="00D31D50"/>
    <w:rsid w:val="00DF5689"/>
    <w:rsid w:val="00F352F9"/>
    <w:rsid w:val="00FD4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A7CB7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A7CB7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A7CB7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A7CB7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7CB7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7CB7"/>
    <w:rPr>
      <w:rFonts w:ascii="Tahoma" w:hAnsi="Tahoma"/>
      <w:sz w:val="18"/>
      <w:szCs w:val="18"/>
    </w:rPr>
  </w:style>
  <w:style w:type="character" w:styleId="a6">
    <w:name w:val="Hyperlink"/>
    <w:basedOn w:val="a0"/>
    <w:uiPriority w:val="99"/>
    <w:unhideWhenUsed/>
    <w:rsid w:val="002A7CB7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50FE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A7CB7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A7CB7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A7CB7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A7CB7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A7CB7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A7CB7"/>
    <w:rPr>
      <w:rFonts w:ascii="Tahoma" w:hAnsi="Tahoma"/>
      <w:sz w:val="18"/>
      <w:szCs w:val="18"/>
    </w:rPr>
  </w:style>
  <w:style w:type="character" w:styleId="a6">
    <w:name w:val="Hyperlink"/>
    <w:basedOn w:val="a0"/>
    <w:uiPriority w:val="99"/>
    <w:unhideWhenUsed/>
    <w:rsid w:val="002A7CB7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50FE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zs.jgsu.edu.cn/Index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://jiaofei.jgsu.edu.cn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87</Words>
  <Characters>498</Characters>
  <Application>Microsoft Office Word</Application>
  <DocSecurity>0</DocSecurity>
  <Lines>4</Lines>
  <Paragraphs>1</Paragraphs>
  <ScaleCrop>false</ScaleCrop>
  <Company>微软中国</Company>
  <LinksUpToDate>false</LinksUpToDate>
  <CharactersWithSpaces>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xbany</cp:lastModifiedBy>
  <cp:revision>2</cp:revision>
  <dcterms:created xsi:type="dcterms:W3CDTF">2019-01-14T07:12:00Z</dcterms:created>
  <dcterms:modified xsi:type="dcterms:W3CDTF">2019-01-14T07:12:00Z</dcterms:modified>
</cp:coreProperties>
</file>